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29D7B1" w14:textId="5FE1F0D8"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bookmarkStart w:id="11" w:name="_GoBack"/>
      <w:bookmarkEnd w:id="11"/>
      <w:r>
        <w:t xml:space="preserve">Bijlage </w:t>
      </w:r>
      <w:r w:rsidR="00496DAB">
        <w:t>5</w:t>
      </w:r>
      <w:r w:rsidRPr="00F16E1D">
        <w:rPr>
          <w:color w:val="FF0000"/>
        </w:rPr>
        <w:t xml:space="preserve"> </w:t>
      </w:r>
      <w:r>
        <w:t xml:space="preserve">– </w:t>
      </w:r>
      <w:r w:rsidR="00583EA0">
        <w:t>Modelformulier referentie</w:t>
      </w:r>
      <w:r w:rsidR="00C3701B">
        <w:t>project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0447213" w14:textId="77777777" w:rsidR="00583EA0" w:rsidRDefault="00583EA0" w:rsidP="00583EA0">
      <w:r>
        <w:t>De grijze teksten met toelichting in de gele velden dienen te worden vervangen door invullingen van de gegadigde.</w:t>
      </w:r>
    </w:p>
    <w:p w14:paraId="7CD91565" w14:textId="77777777"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5"/>
        <w:gridCol w:w="3562"/>
        <w:gridCol w:w="4632"/>
      </w:tblGrid>
      <w:tr w:rsidR="00583EA0" w14:paraId="3A428771" w14:textId="77777777" w:rsidTr="00C3701B">
        <w:trPr>
          <w:cantSplit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C35F" w14:textId="77777777" w:rsidR="00583EA0" w:rsidRDefault="00583EA0"/>
        </w:tc>
        <w:tc>
          <w:tcPr>
            <w:tcW w:w="8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1DAC5" w14:textId="77777777" w:rsidR="00583EA0" w:rsidRDefault="00583EA0">
            <w:r>
              <w:t>Inschrijver</w:t>
            </w:r>
          </w:p>
        </w:tc>
      </w:tr>
      <w:tr w:rsidR="00583EA0" w14:paraId="289DF89B" w14:textId="77777777" w:rsidTr="00C3701B">
        <w:trPr>
          <w:cantSplit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C5A8" w14:textId="77777777" w:rsidR="00583EA0" w:rsidRDefault="00583EA0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57C12" w14:textId="77777777" w:rsidR="00583EA0" w:rsidRDefault="00583EA0">
            <w:r>
              <w:t>Naam: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D25A7A9" w14:textId="15509A1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Naam </w:t>
            </w:r>
            <w:r w:rsidR="00A20F09">
              <w:rPr>
                <w:highlight w:val="lightGray"/>
              </w:rPr>
              <w:t>Inschrijver</w:t>
            </w:r>
          </w:p>
        </w:tc>
      </w:tr>
      <w:tr w:rsidR="00583EA0" w14:paraId="4369BB4B" w14:textId="77777777" w:rsidTr="00C3701B">
        <w:trPr>
          <w:cantSplit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0FAD" w14:textId="77777777" w:rsidR="00583EA0" w:rsidRDefault="00583EA0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1309E" w14:textId="77777777" w:rsidR="00583EA0" w:rsidRDefault="00583EA0">
            <w:r>
              <w:t>Adres / Postcode vestigingsplaats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AB31641" w14:textId="245E20A5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Postcode en plaats vestiging </w:t>
            </w:r>
            <w:r w:rsidR="00A20F09">
              <w:rPr>
                <w:highlight w:val="lightGray"/>
              </w:rPr>
              <w:t>Inschrijver</w:t>
            </w:r>
          </w:p>
        </w:tc>
      </w:tr>
      <w:tr w:rsidR="00583EA0" w14:paraId="4425FD43" w14:textId="77777777" w:rsidTr="00C3701B">
        <w:trPr>
          <w:cantSplit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F381" w14:textId="77777777" w:rsidR="00583EA0" w:rsidRDefault="00583EA0"/>
        </w:tc>
        <w:tc>
          <w:tcPr>
            <w:tcW w:w="8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46BBE" w14:textId="77777777" w:rsidR="00583EA0" w:rsidRDefault="00583EA0">
            <w:r>
              <w:t xml:space="preserve">Referentieproject </w:t>
            </w:r>
          </w:p>
        </w:tc>
      </w:tr>
      <w:tr w:rsidR="00583EA0" w14:paraId="56A46597" w14:textId="77777777" w:rsidTr="00C3701B">
        <w:trPr>
          <w:cantSplit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D7BF" w14:textId="77777777" w:rsidR="00583EA0" w:rsidRDefault="00583EA0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E7D26" w14:textId="77777777" w:rsidR="00583EA0" w:rsidRDefault="00583EA0">
            <w:r>
              <w:t>Nummer referentieproject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BC3EE93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14:paraId="0C9D0DDC" w14:textId="77777777" w:rsidTr="00C3701B">
        <w:trPr>
          <w:cantSplit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2E8A" w14:textId="77777777" w:rsidR="00583EA0" w:rsidRDefault="00583EA0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8586B" w14:textId="77777777" w:rsidR="00583EA0" w:rsidRDefault="00583EA0">
            <w:r>
              <w:t>Referentieproject (naam)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8A4FD7B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14:paraId="5CC56B87" w14:textId="77777777" w:rsidTr="00C3701B">
        <w:trPr>
          <w:cantSplit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70EA" w14:textId="77777777" w:rsidR="00583EA0" w:rsidRDefault="00583EA0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7921" w14:textId="5606476C" w:rsidR="00583EA0" w:rsidRDefault="00583EA0">
            <w:r>
              <w:t>Referentie heeft betrekking op</w:t>
            </w:r>
            <w:r w:rsidR="00E27715">
              <w:t xml:space="preserve"> kerncompetentie als gevraagd in</w:t>
            </w:r>
            <w:r>
              <w:t>:</w:t>
            </w:r>
          </w:p>
          <w:p w14:paraId="5B7CC2B3" w14:textId="77777777" w:rsidR="00583EA0" w:rsidRDefault="00583EA0">
            <w:r>
              <w:t xml:space="preserve"> </w:t>
            </w:r>
          </w:p>
          <w:p w14:paraId="5C4641D7" w14:textId="77777777" w:rsidR="00583EA0" w:rsidRDefault="00583EA0"/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E58B5C4" w14:textId="5F460FFA" w:rsidR="00583EA0" w:rsidRDefault="00583EA0">
            <w:pPr>
              <w:rPr>
                <w:b/>
              </w:rPr>
            </w:pPr>
            <w:r w:rsidRPr="00942D73">
              <w:rPr>
                <w:b/>
              </w:rPr>
              <w:sym w:font="Wingdings" w:char="F06F"/>
            </w:r>
            <w:r w:rsidRPr="00942D73">
              <w:rPr>
                <w:b/>
              </w:rPr>
              <w:t xml:space="preserve">  </w:t>
            </w:r>
            <w:r w:rsidR="00E27715" w:rsidRPr="00942D73">
              <w:rPr>
                <w:b/>
              </w:rPr>
              <w:t>Perceel</w:t>
            </w:r>
            <w:r w:rsidRPr="00942D73">
              <w:rPr>
                <w:b/>
              </w:rPr>
              <w:t xml:space="preserve"> </w:t>
            </w:r>
            <w:r w:rsidR="00A20F09" w:rsidRPr="00942D73">
              <w:rPr>
                <w:b/>
              </w:rPr>
              <w:t>1</w:t>
            </w:r>
            <w:r w:rsidR="00942D73">
              <w:rPr>
                <w:b/>
              </w:rPr>
              <w:t xml:space="preserve">: </w:t>
            </w:r>
            <w:r w:rsidR="00942D73">
              <w:rPr>
                <w:b/>
              </w:rPr>
              <w:br/>
            </w:r>
            <w:r w:rsidR="00942D73" w:rsidRPr="00942D73">
              <w:rPr>
                <w:b/>
              </w:rPr>
              <w:t>Kerncompetentie 1 Leveren en plaatsen RVS speel- en sporttoestellen</w:t>
            </w:r>
            <w:r w:rsidR="00942D73">
              <w:rPr>
                <w:b/>
              </w:rPr>
              <w:t>.</w:t>
            </w:r>
          </w:p>
          <w:p w14:paraId="50C441CE" w14:textId="77777777" w:rsidR="00942D73" w:rsidRPr="00942D73" w:rsidRDefault="00942D73">
            <w:pPr>
              <w:rPr>
                <w:b/>
              </w:rPr>
            </w:pPr>
          </w:p>
          <w:p w14:paraId="7C41DFD0" w14:textId="446C9F85" w:rsidR="00583EA0" w:rsidRDefault="00583EA0">
            <w:pPr>
              <w:rPr>
                <w:b/>
              </w:rPr>
            </w:pPr>
            <w:r w:rsidRPr="00942D73">
              <w:rPr>
                <w:b/>
              </w:rPr>
              <w:sym w:font="Wingdings" w:char="F06F"/>
            </w:r>
            <w:r w:rsidRPr="00942D73">
              <w:rPr>
                <w:b/>
              </w:rPr>
              <w:t xml:space="preserve">  </w:t>
            </w:r>
            <w:r w:rsidR="00E27715" w:rsidRPr="00942D73">
              <w:rPr>
                <w:b/>
              </w:rPr>
              <w:t>Perceel</w:t>
            </w:r>
            <w:r w:rsidRPr="00942D73">
              <w:rPr>
                <w:b/>
              </w:rPr>
              <w:t xml:space="preserve"> </w:t>
            </w:r>
            <w:r w:rsidR="00A20F09" w:rsidRPr="00942D73">
              <w:rPr>
                <w:b/>
              </w:rPr>
              <w:t>2</w:t>
            </w:r>
            <w:r w:rsidR="00942D73">
              <w:rPr>
                <w:b/>
              </w:rPr>
              <w:t xml:space="preserve">: </w:t>
            </w:r>
            <w:r w:rsidR="00942D73">
              <w:rPr>
                <w:b/>
              </w:rPr>
              <w:br/>
            </w:r>
            <w:r w:rsidR="00942D73" w:rsidRPr="00942D73">
              <w:rPr>
                <w:b/>
              </w:rPr>
              <w:t>Kerncompetentie 1 Leveren en plaatsen stalen, aluminium en kunststof speel- en sporttoestellen</w:t>
            </w:r>
            <w:r w:rsidR="00942D73">
              <w:rPr>
                <w:b/>
              </w:rPr>
              <w:t>.</w:t>
            </w:r>
          </w:p>
          <w:p w14:paraId="16308AB5" w14:textId="77777777" w:rsidR="00942D73" w:rsidRPr="00942D73" w:rsidRDefault="00942D73">
            <w:pPr>
              <w:rPr>
                <w:b/>
              </w:rPr>
            </w:pPr>
          </w:p>
          <w:p w14:paraId="063436F0" w14:textId="6D21B84F" w:rsidR="00583EA0" w:rsidRDefault="00583EA0">
            <w:pPr>
              <w:rPr>
                <w:b/>
              </w:rPr>
            </w:pPr>
            <w:r w:rsidRPr="00942D73">
              <w:rPr>
                <w:b/>
              </w:rPr>
              <w:sym w:font="Wingdings" w:char="F06F"/>
            </w:r>
            <w:r w:rsidRPr="00942D73">
              <w:rPr>
                <w:b/>
              </w:rPr>
              <w:t xml:space="preserve">  </w:t>
            </w:r>
            <w:r w:rsidR="00E27715" w:rsidRPr="00942D73">
              <w:rPr>
                <w:b/>
              </w:rPr>
              <w:t xml:space="preserve">Perceel </w:t>
            </w:r>
            <w:r w:rsidR="00A20F09" w:rsidRPr="00942D73">
              <w:rPr>
                <w:b/>
              </w:rPr>
              <w:t>3</w:t>
            </w:r>
            <w:r w:rsidR="00942D73">
              <w:rPr>
                <w:b/>
              </w:rPr>
              <w:t>:</w:t>
            </w:r>
          </w:p>
          <w:p w14:paraId="41A8A59C" w14:textId="465C9CF7" w:rsidR="00942D73" w:rsidRPr="00942D73" w:rsidRDefault="00942D73">
            <w:pPr>
              <w:rPr>
                <w:b/>
              </w:rPr>
            </w:pPr>
            <w:r w:rsidRPr="00942D73">
              <w:rPr>
                <w:b/>
              </w:rPr>
              <w:t>Kerncompetentie 1 Leveren en plaatsen natuurlijk houten</w:t>
            </w:r>
            <w:r w:rsidRPr="00942D73">
              <w:t xml:space="preserve"> </w:t>
            </w:r>
            <w:r w:rsidRPr="00942D73">
              <w:rPr>
                <w:b/>
              </w:rPr>
              <w:t>speel- en</w:t>
            </w:r>
            <w:r>
              <w:rPr>
                <w:b/>
              </w:rPr>
              <w:t xml:space="preserve"> </w:t>
            </w:r>
            <w:r w:rsidRPr="00942D73">
              <w:rPr>
                <w:b/>
              </w:rPr>
              <w:t>sporttoestellen</w:t>
            </w:r>
            <w:r>
              <w:rPr>
                <w:b/>
              </w:rPr>
              <w:t>.</w:t>
            </w:r>
          </w:p>
          <w:p w14:paraId="3005522B" w14:textId="77777777" w:rsidR="00942D73" w:rsidRPr="00942D73" w:rsidRDefault="00942D73">
            <w:pPr>
              <w:rPr>
                <w:b/>
              </w:rPr>
            </w:pPr>
          </w:p>
          <w:p w14:paraId="1158276A" w14:textId="40E1586E" w:rsidR="00E27715" w:rsidRDefault="00E27715">
            <w:pPr>
              <w:rPr>
                <w:b/>
              </w:rPr>
            </w:pPr>
            <w:r w:rsidRPr="00942D73">
              <w:rPr>
                <w:b/>
              </w:rPr>
              <w:sym w:font="Wingdings" w:char="F06F"/>
            </w:r>
            <w:r w:rsidRPr="00942D73">
              <w:rPr>
                <w:b/>
              </w:rPr>
              <w:t xml:space="preserve">  Perceel 4</w:t>
            </w:r>
            <w:r w:rsidR="00C12F3A">
              <w:rPr>
                <w:b/>
              </w:rPr>
              <w:t>:</w:t>
            </w:r>
          </w:p>
          <w:p w14:paraId="200A3BD2" w14:textId="2794B7F1" w:rsidR="00C12F3A" w:rsidRPr="00C12F3A" w:rsidRDefault="00C12F3A">
            <w:pPr>
              <w:rPr>
                <w:b/>
              </w:rPr>
            </w:pPr>
            <w:r w:rsidRPr="00C12F3A">
              <w:rPr>
                <w:b/>
              </w:rPr>
              <w:t>Kerncompetentie 1 Leveren en plaatsen geschaafd</w:t>
            </w:r>
            <w:r w:rsidRPr="00C12F3A">
              <w:t xml:space="preserve"> </w:t>
            </w:r>
            <w:r w:rsidRPr="00C12F3A">
              <w:rPr>
                <w:b/>
              </w:rPr>
              <w:t>houten</w:t>
            </w:r>
            <w:r w:rsidRPr="00C12F3A">
              <w:t xml:space="preserve"> </w:t>
            </w:r>
            <w:r w:rsidRPr="00C12F3A">
              <w:rPr>
                <w:b/>
              </w:rPr>
              <w:t>speel- en sporttoestellen.</w:t>
            </w:r>
          </w:p>
          <w:p w14:paraId="0F616581" w14:textId="77777777" w:rsidR="00C12F3A" w:rsidRPr="00942D73" w:rsidRDefault="00C12F3A">
            <w:pPr>
              <w:rPr>
                <w:b/>
              </w:rPr>
            </w:pPr>
          </w:p>
          <w:p w14:paraId="0A35EDCF" w14:textId="77777777" w:rsidR="00583EA0" w:rsidRDefault="00E27715" w:rsidP="00E27715">
            <w:pPr>
              <w:rPr>
                <w:b/>
              </w:rPr>
            </w:pPr>
            <w:r w:rsidRPr="00942D73">
              <w:rPr>
                <w:b/>
              </w:rPr>
              <w:sym w:font="Wingdings" w:char="F06F"/>
            </w:r>
            <w:r w:rsidRPr="00942D73">
              <w:rPr>
                <w:b/>
              </w:rPr>
              <w:t xml:space="preserve">  Perceel 5</w:t>
            </w:r>
            <w:r w:rsidR="00C12F3A">
              <w:rPr>
                <w:b/>
              </w:rPr>
              <w:t>:</w:t>
            </w:r>
          </w:p>
          <w:p w14:paraId="678B0ED8" w14:textId="1EA00BE9" w:rsidR="00C12F3A" w:rsidRPr="00C12F3A" w:rsidRDefault="00C12F3A" w:rsidP="00E27715">
            <w:r w:rsidRPr="00C12F3A">
              <w:rPr>
                <w:b/>
              </w:rPr>
              <w:t>Kerncompetentie 1 Leveren en aanbrengen van valondergronden op een speelplaats.</w:t>
            </w:r>
          </w:p>
        </w:tc>
      </w:tr>
      <w:tr w:rsidR="00583EA0" w14:paraId="1094AA3A" w14:textId="77777777" w:rsidTr="00C3701B">
        <w:trPr>
          <w:cantSplit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0BF0" w14:textId="77777777" w:rsidR="00583EA0" w:rsidRDefault="00583EA0"/>
        </w:tc>
        <w:tc>
          <w:tcPr>
            <w:tcW w:w="8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5AD42" w14:textId="77777777" w:rsidR="00583EA0" w:rsidRDefault="00583EA0">
            <w:r>
              <w:t>Naam en adres opdrachtgever:</w:t>
            </w:r>
          </w:p>
        </w:tc>
      </w:tr>
      <w:tr w:rsidR="00583EA0" w14:paraId="01AB6AE7" w14:textId="77777777" w:rsidTr="00C3701B">
        <w:trPr>
          <w:cantSplit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201A" w14:textId="77777777" w:rsidR="00583EA0" w:rsidRDefault="00583EA0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365A7" w14:textId="77777777" w:rsidR="00583EA0" w:rsidRDefault="00583EA0">
            <w:r>
              <w:t>Aanbesteder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F5F9A33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14:paraId="21D5EBF4" w14:textId="77777777" w:rsidTr="00C3701B">
        <w:trPr>
          <w:cantSplit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C143" w14:textId="77777777" w:rsidR="00583EA0" w:rsidRDefault="00583EA0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2FAA9" w14:textId="77777777" w:rsidR="00583EA0" w:rsidRDefault="00583EA0">
            <w:r>
              <w:t>Contactpersoon bij de opdrachtgever: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30715A3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14:paraId="7DBF19A5" w14:textId="77777777" w:rsidTr="00C3701B">
        <w:trPr>
          <w:cantSplit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AC09" w14:textId="77777777" w:rsidR="00583EA0" w:rsidRDefault="00583EA0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9982F" w14:textId="77777777" w:rsidR="00583EA0" w:rsidRDefault="00583EA0">
            <w:r>
              <w:t>Contactgegevens contactpersoon bij de opdrachtgever: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3AFFE6B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01C02352" w14:textId="77777777" w:rsidR="00583EA0" w:rsidRDefault="00583EA0">
            <w:pPr>
              <w:rPr>
                <w:highlight w:val="lightGray"/>
              </w:rPr>
            </w:pPr>
          </w:p>
          <w:p w14:paraId="4317A91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14:paraId="5D8C5889" w14:textId="77777777" w:rsidTr="00C3701B">
        <w:trPr>
          <w:cantSplit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BF8F" w14:textId="77777777" w:rsidR="00583EA0" w:rsidRDefault="00583EA0"/>
        </w:tc>
        <w:tc>
          <w:tcPr>
            <w:tcW w:w="8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CAB17" w14:textId="77777777" w:rsidR="00583EA0" w:rsidRDefault="00583EA0">
            <w:r>
              <w:t>Nadere informatie referentieproject</w:t>
            </w:r>
          </w:p>
        </w:tc>
      </w:tr>
      <w:tr w:rsidR="00583EA0" w14:paraId="376D39AB" w14:textId="77777777" w:rsidTr="00C3701B">
        <w:trPr>
          <w:cantSplit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6F09" w14:textId="77777777" w:rsidR="00583EA0" w:rsidRDefault="00583EA0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9A25C" w14:textId="2F42902F" w:rsidR="00583EA0" w:rsidRDefault="00583EA0" w:rsidP="00C3701B">
            <w:r>
              <w:t>Locatie van het referentie</w:t>
            </w:r>
            <w:r w:rsidR="00C3701B">
              <w:t>project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5AA66116" w14:textId="77777777" w:rsidR="00583EA0" w:rsidRDefault="00583EA0">
            <w:pPr>
              <w:rPr>
                <w:highlight w:val="lightGray"/>
              </w:rPr>
            </w:pPr>
            <w:proofErr w:type="gramStart"/>
            <w:r>
              <w:rPr>
                <w:highlight w:val="lightGray"/>
              </w:rPr>
              <w:t>Locatiegegevens /</w:t>
            </w:r>
            <w:proofErr w:type="gramEnd"/>
            <w:r>
              <w:rPr>
                <w:highlight w:val="lightGray"/>
              </w:rPr>
              <w:t xml:space="preserve"> adres.</w:t>
            </w:r>
          </w:p>
          <w:p w14:paraId="3BE775A4" w14:textId="77777777" w:rsidR="00583EA0" w:rsidRDefault="00583EA0">
            <w:pPr>
              <w:rPr>
                <w:highlight w:val="lightGray"/>
              </w:rPr>
            </w:pPr>
          </w:p>
          <w:p w14:paraId="3998D69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Als bijlage toevoegen: een situatietekening of kaart (bijv. google </w:t>
            </w:r>
            <w:proofErr w:type="spellStart"/>
            <w:r>
              <w:rPr>
                <w:highlight w:val="lightGray"/>
              </w:rPr>
              <w:t>maps</w:t>
            </w:r>
            <w:proofErr w:type="spellEnd"/>
            <w:r>
              <w:rPr>
                <w:highlight w:val="lightGray"/>
              </w:rPr>
              <w:t>) waarop aangeduid de exacte locatie van het werkgebied van het referentieproject.</w:t>
            </w:r>
          </w:p>
        </w:tc>
      </w:tr>
      <w:tr w:rsidR="00583EA0" w14:paraId="09906DF7" w14:textId="77777777" w:rsidTr="00C3701B">
        <w:trPr>
          <w:cantSplit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6383" w14:textId="77777777" w:rsidR="00583EA0" w:rsidRDefault="00583EA0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453C8" w14:textId="245246E7" w:rsidR="00583EA0" w:rsidRDefault="009734CD">
            <w:r>
              <w:t>Opdrachtwaarde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EFF0C8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583EA0" w14:paraId="1527AB4C" w14:textId="77777777" w:rsidTr="00C3701B">
        <w:trPr>
          <w:cantSplit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5C5B" w14:textId="77777777" w:rsidR="00583EA0" w:rsidRDefault="00583EA0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F6EA" w14:textId="0376C6AA" w:rsidR="00583EA0" w:rsidRDefault="00583EA0" w:rsidP="009734CD">
            <w:r>
              <w:t>Datum van oplevering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E79791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14:paraId="50DEEC2E" w14:textId="77777777" w:rsidTr="00C3701B">
        <w:trPr>
          <w:cantSplit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D815FEE" w14:textId="77777777" w:rsidR="00583EA0" w:rsidRDefault="00583EA0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174A1DEE" w14:textId="77777777" w:rsidR="00583EA0" w:rsidRDefault="00583EA0">
            <w:r>
              <w:t>Uitgevoerd in samenwerkingsverband: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16AFFAB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14:paraId="39DE4051" w14:textId="77777777" w:rsidTr="00C3701B">
        <w:trPr>
          <w:cantSplit/>
        </w:trPr>
        <w:tc>
          <w:tcPr>
            <w:tcW w:w="3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3178F3C" w14:textId="77777777" w:rsidR="00583EA0" w:rsidRDefault="00583EA0"/>
        </w:tc>
        <w:tc>
          <w:tcPr>
            <w:tcW w:w="356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09DEA134" w14:textId="77777777" w:rsidR="00583EA0" w:rsidRDefault="00583EA0">
            <w:r>
              <w:t>De namen van de overige participanten in het samenwerkingsverband</w:t>
            </w:r>
          </w:p>
        </w:tc>
        <w:tc>
          <w:tcPr>
            <w:tcW w:w="46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CDB086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Namen </w:t>
            </w:r>
            <w:proofErr w:type="spellStart"/>
            <w:r>
              <w:rPr>
                <w:highlight w:val="lightGray"/>
              </w:rPr>
              <w:t>combinanten</w:t>
            </w:r>
            <w:proofErr w:type="spellEnd"/>
            <w:r>
              <w:rPr>
                <w:highlight w:val="lightGray"/>
              </w:rPr>
              <w:t xml:space="preserve"> en onderaannemers</w:t>
            </w:r>
          </w:p>
        </w:tc>
      </w:tr>
      <w:tr w:rsidR="00583EA0" w14:paraId="72152CD2" w14:textId="77777777" w:rsidTr="00C3701B">
        <w:trPr>
          <w:cantSplit/>
          <w:trHeight w:val="2371"/>
        </w:trPr>
        <w:tc>
          <w:tcPr>
            <w:tcW w:w="3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E5648A8" w14:textId="77777777" w:rsidR="00583EA0" w:rsidRDefault="00583EA0"/>
        </w:tc>
        <w:tc>
          <w:tcPr>
            <w:tcW w:w="356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6F2E17B7" w14:textId="77777777" w:rsidR="00583EA0" w:rsidRDefault="00583EA0">
            <w:r>
              <w:t>Omschrijving van de werkzaamheden dat binnen het referentiewerk is verricht door de gegadigde.</w:t>
            </w:r>
          </w:p>
        </w:tc>
        <w:tc>
          <w:tcPr>
            <w:tcW w:w="46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650BAA5" w14:textId="6604B575" w:rsidR="00583EA0" w:rsidRDefault="00583EA0" w:rsidP="00C3701B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Omschrijving van de werkzaamheden &lt;eventueel aangevuld met projectbladen; totaal maximaal </w:t>
            </w:r>
            <w:r w:rsidR="00C3701B">
              <w:rPr>
                <w:highlight w:val="lightGray"/>
              </w:rPr>
              <w:t>1</w:t>
            </w:r>
            <w:r>
              <w:rPr>
                <w:highlight w:val="lightGray"/>
              </w:rPr>
              <w:t xml:space="preserve"> bladzijde A4-formaat&gt;</w:t>
            </w:r>
          </w:p>
        </w:tc>
      </w:tr>
      <w:tr w:rsidR="00583EA0" w14:paraId="51DCA833" w14:textId="77777777" w:rsidTr="00C3701B">
        <w:trPr>
          <w:cantSplit/>
          <w:trHeight w:val="2371"/>
        </w:trPr>
        <w:tc>
          <w:tcPr>
            <w:tcW w:w="3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6F2C" w14:textId="77777777" w:rsidR="00583EA0" w:rsidRDefault="00583EA0"/>
        </w:tc>
        <w:tc>
          <w:tcPr>
            <w:tcW w:w="356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6C0A1" w14:textId="77777777"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463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FF8AB91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14:paraId="11DAB3AB" w14:textId="77777777" w:rsidR="00583EA0" w:rsidRDefault="00583EA0">
            <w:pPr>
              <w:rPr>
                <w:highlight w:val="lightGray"/>
              </w:rPr>
            </w:pPr>
          </w:p>
          <w:p w14:paraId="0E2B605F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 + omschrijving werkzaamheden uitgevoerd door </w:t>
            </w:r>
            <w:proofErr w:type="spellStart"/>
            <w:r>
              <w:rPr>
                <w:highlight w:val="lightGray"/>
              </w:rPr>
              <w:t>combinant</w:t>
            </w:r>
            <w:proofErr w:type="spellEnd"/>
            <w:r>
              <w:rPr>
                <w:highlight w:val="lightGray"/>
              </w:rPr>
              <w:t>(en)</w:t>
            </w:r>
          </w:p>
          <w:p w14:paraId="311CC74C" w14:textId="77777777" w:rsidR="00583EA0" w:rsidRDefault="00583EA0">
            <w:pPr>
              <w:rPr>
                <w:highlight w:val="lightGray"/>
              </w:rPr>
            </w:pPr>
          </w:p>
          <w:p w14:paraId="38167D96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14:paraId="192D9C06" w14:textId="77777777" w:rsidR="00583EA0" w:rsidRDefault="00583EA0" w:rsidP="00583EA0">
      <w:pPr>
        <w:pStyle w:val="colofontitel"/>
      </w:pPr>
    </w:p>
    <w:p w14:paraId="05C75073" w14:textId="77777777" w:rsidR="000B46D8" w:rsidRDefault="000B46D8"/>
    <w:sectPr w:rsidR="000B46D8" w:rsidSect="00177A29">
      <w:headerReference w:type="default" r:id="rId7"/>
      <w:footerReference w:type="default" r:id="rId8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2A0D06" w14:textId="77777777" w:rsidR="009734CD" w:rsidRDefault="009734CD" w:rsidP="009734CD">
      <w:pPr>
        <w:spacing w:line="240" w:lineRule="auto"/>
      </w:pPr>
      <w:r>
        <w:separator/>
      </w:r>
    </w:p>
  </w:endnote>
  <w:endnote w:type="continuationSeparator" w:id="0">
    <w:p w14:paraId="7AB1A5E4" w14:textId="77777777" w:rsidR="009734CD" w:rsidRDefault="009734CD" w:rsidP="009734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3710667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6DB9292" w14:textId="7E534310" w:rsidR="009734CD" w:rsidRDefault="009734CD">
            <w:pPr>
              <w:pStyle w:val="Voettekst"/>
              <w:jc w:val="right"/>
            </w:pPr>
            <w:r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91EE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91EE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42B81B1" w14:textId="77777777" w:rsidR="009734CD" w:rsidRDefault="009734C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F84BE9" w14:textId="77777777" w:rsidR="009734CD" w:rsidRDefault="009734CD" w:rsidP="009734CD">
      <w:pPr>
        <w:spacing w:line="240" w:lineRule="auto"/>
      </w:pPr>
      <w:r>
        <w:separator/>
      </w:r>
    </w:p>
  </w:footnote>
  <w:footnote w:type="continuationSeparator" w:id="0">
    <w:p w14:paraId="346582BD" w14:textId="77777777" w:rsidR="009734CD" w:rsidRDefault="009734CD" w:rsidP="009734C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0B6E21" w14:textId="77777777" w:rsidR="00496DAB" w:rsidRPr="00220940" w:rsidRDefault="00496DAB" w:rsidP="00496DAB">
    <w:pPr>
      <w:pStyle w:val="Koptekst"/>
      <w:rPr>
        <w:sz w:val="18"/>
        <w:szCs w:val="18"/>
      </w:rPr>
    </w:pPr>
    <w:r w:rsidRPr="00220940">
      <w:rPr>
        <w:sz w:val="18"/>
        <w:szCs w:val="18"/>
      </w:rPr>
      <w:t>Gemeente Amsterdam</w:t>
    </w:r>
  </w:p>
  <w:p w14:paraId="058CB04C" w14:textId="77777777" w:rsidR="00496DAB" w:rsidRPr="00AB38AE" w:rsidRDefault="00496DAB" w:rsidP="00496DAB">
    <w:pPr>
      <w:rPr>
        <w:sz w:val="17"/>
        <w:szCs w:val="17"/>
      </w:rPr>
    </w:pPr>
    <w:r w:rsidRPr="00AB38AE">
      <w:rPr>
        <w:sz w:val="17"/>
        <w:szCs w:val="17"/>
      </w:rPr>
      <w:t>AI 2021-0</w:t>
    </w:r>
    <w:r>
      <w:rPr>
        <w:sz w:val="17"/>
        <w:szCs w:val="17"/>
      </w:rPr>
      <w:t>260</w:t>
    </w:r>
  </w:p>
  <w:p w14:paraId="015411F4" w14:textId="77777777" w:rsidR="00496DAB" w:rsidRPr="00974638" w:rsidRDefault="00496DAB" w:rsidP="00496DAB">
    <w:pPr>
      <w:pStyle w:val="kopvoorblad"/>
      <w:jc w:val="left"/>
      <w:rPr>
        <w:rFonts w:ascii="Corbel" w:hAnsi="Corbel"/>
        <w:b w:val="0"/>
        <w:sz w:val="17"/>
        <w:szCs w:val="17"/>
      </w:rPr>
    </w:pPr>
    <w:r w:rsidRPr="00974638">
      <w:rPr>
        <w:rFonts w:ascii="Corbel" w:hAnsi="Corbel"/>
        <w:b w:val="0"/>
        <w:sz w:val="17"/>
        <w:szCs w:val="17"/>
      </w:rPr>
      <w:t xml:space="preserve">Raamovereenkomst leveren en plaatsen van speel- en sporttoestellen </w:t>
    </w:r>
    <w:r w:rsidRPr="00974638">
      <w:rPr>
        <w:rFonts w:ascii="Corbel" w:hAnsi="Corbel"/>
        <w:b w:val="0"/>
        <w:sz w:val="17"/>
        <w:szCs w:val="17"/>
      </w:rPr>
      <w:br/>
      <w:t>en leveren en aanbrengen van valondergronden</w:t>
    </w:r>
  </w:p>
  <w:p w14:paraId="3B0CA8B1" w14:textId="77777777" w:rsidR="00496DAB" w:rsidRDefault="00496DA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2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EA0"/>
    <w:rsid w:val="000B46D8"/>
    <w:rsid w:val="00177A29"/>
    <w:rsid w:val="001841D4"/>
    <w:rsid w:val="002B5524"/>
    <w:rsid w:val="003B3222"/>
    <w:rsid w:val="00424DED"/>
    <w:rsid w:val="00482A4F"/>
    <w:rsid w:val="00496DAB"/>
    <w:rsid w:val="00527398"/>
    <w:rsid w:val="00583EA0"/>
    <w:rsid w:val="00632123"/>
    <w:rsid w:val="006B2B49"/>
    <w:rsid w:val="0075615D"/>
    <w:rsid w:val="008104C5"/>
    <w:rsid w:val="008402D9"/>
    <w:rsid w:val="009175F9"/>
    <w:rsid w:val="00942D73"/>
    <w:rsid w:val="009734CD"/>
    <w:rsid w:val="009761CF"/>
    <w:rsid w:val="009B0D92"/>
    <w:rsid w:val="00A03098"/>
    <w:rsid w:val="00A20F09"/>
    <w:rsid w:val="00A3732E"/>
    <w:rsid w:val="00A53085"/>
    <w:rsid w:val="00A91EED"/>
    <w:rsid w:val="00BB3086"/>
    <w:rsid w:val="00BD0C39"/>
    <w:rsid w:val="00C12F3A"/>
    <w:rsid w:val="00C3701B"/>
    <w:rsid w:val="00E27715"/>
    <w:rsid w:val="00E95DA5"/>
    <w:rsid w:val="00EB1492"/>
    <w:rsid w:val="00F12F0D"/>
    <w:rsid w:val="00F16E1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AAD609"/>
  <w15:docId w15:val="{B7E3447F-41ED-4F1D-AA8E-FA7848BEF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  <w:style w:type="paragraph" w:styleId="Koptekst">
    <w:name w:val="header"/>
    <w:basedOn w:val="Standaard"/>
    <w:link w:val="KoptekstChar"/>
    <w:unhideWhenUsed/>
    <w:rsid w:val="009734CD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9734CD"/>
    <w:rPr>
      <w:rFonts w:eastAsia="Calibri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9734CD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734CD"/>
    <w:rPr>
      <w:rFonts w:eastAsia="Calibri"/>
      <w:lang w:eastAsia="en-US"/>
    </w:rPr>
  </w:style>
  <w:style w:type="paragraph" w:customStyle="1" w:styleId="kopvoorblad">
    <w:name w:val="kop voorblad"/>
    <w:basedOn w:val="Koptekst"/>
    <w:rsid w:val="00496DAB"/>
    <w:pPr>
      <w:tabs>
        <w:tab w:val="clear" w:pos="4513"/>
        <w:tab w:val="clear" w:pos="9026"/>
      </w:tabs>
      <w:jc w:val="center"/>
    </w:pPr>
    <w:rPr>
      <w:rFonts w:ascii="Arial" w:eastAsia="Times New Roman" w:hAnsi="Arial"/>
      <w:b/>
      <w:sz w:val="4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264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Erün, Haci</cp:lastModifiedBy>
  <cp:revision>11</cp:revision>
  <cp:lastPrinted>2022-03-01T12:51:00Z</cp:lastPrinted>
  <dcterms:created xsi:type="dcterms:W3CDTF">2021-06-18T11:46:00Z</dcterms:created>
  <dcterms:modified xsi:type="dcterms:W3CDTF">2022-03-01T12:51:00Z</dcterms:modified>
</cp:coreProperties>
</file>